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ECF56" w14:textId="77777777" w:rsidR="0025080B" w:rsidRDefault="00A11881">
      <w:pPr>
        <w:jc w:val="center"/>
      </w:pPr>
      <w:r>
        <w:rPr>
          <w:b/>
          <w:sz w:val="32"/>
        </w:rPr>
        <w:t>Nonprofit AI Opportunity Assessment</w:t>
      </w:r>
    </w:p>
    <w:p w14:paraId="7F94FCE4" w14:textId="77777777" w:rsidR="0025080B" w:rsidRDefault="00A11881">
      <w:pPr>
        <w:jc w:val="center"/>
      </w:pPr>
      <w:r>
        <w:t>Purpose: This quick questionnaire will help identify which areas of your organization’s work—service delivery, programs, or administrative functions—could benefit from AI tools.</w:t>
      </w:r>
    </w:p>
    <w:p w14:paraId="11B6B130" w14:textId="77777777" w:rsidR="0025080B" w:rsidRDefault="0025080B"/>
    <w:p w14:paraId="28B849BE" w14:textId="77777777" w:rsidR="0025080B" w:rsidRDefault="00A11881">
      <w:pPr>
        <w:pStyle w:val="Heading2"/>
      </w:pPr>
      <w:r>
        <w:t>Part 1 – About Your Role</w:t>
      </w:r>
    </w:p>
    <w:p w14:paraId="40F1C68E" w14:textId="77777777" w:rsidR="0025080B" w:rsidRDefault="00A11881">
      <w:r>
        <w:t>1. Your position/title: ___________________________</w:t>
      </w:r>
    </w:p>
    <w:p w14:paraId="165B08D6" w14:textId="77777777" w:rsidR="0025080B" w:rsidRDefault="00A11881">
      <w:r>
        <w:t>2. Which department or program do you work in? (Check one)</w:t>
      </w:r>
      <w:r>
        <w:br/>
        <w:t>☐ Direct services / program delivery</w:t>
      </w:r>
      <w:r>
        <w:br/>
        <w:t>☐ Administration / operations</w:t>
      </w:r>
      <w:r>
        <w:br/>
        <w:t>☐ Fundraising / development</w:t>
      </w:r>
      <w:r>
        <w:br/>
        <w:t>☐ Finance / accounting</w:t>
      </w:r>
      <w:r>
        <w:br/>
        <w:t>☐ Marketing / communications</w:t>
      </w:r>
      <w:r>
        <w:br/>
        <w:t>☐ Leadership / strategy</w:t>
      </w:r>
      <w:r>
        <w:br/>
        <w:t>☐ Other: _________________________</w:t>
      </w:r>
    </w:p>
    <w:p w14:paraId="3D6EA5A7" w14:textId="77777777" w:rsidR="0025080B" w:rsidRDefault="00A11881">
      <w:pPr>
        <w:pStyle w:val="Heading2"/>
      </w:pPr>
      <w:r>
        <w:t>Part 2 – Current Challenges</w:t>
      </w:r>
    </w:p>
    <w:p w14:paraId="58D5BC14" w14:textId="77777777" w:rsidR="0025080B" w:rsidRDefault="00A11881">
      <w:r>
        <w:t>3. Which tasks in your role are the most time-consuming? (Check all that apply)</w:t>
      </w:r>
      <w:r>
        <w:br/>
        <w:t>☐ Data entry or reporting</w:t>
      </w:r>
      <w:r>
        <w:br/>
        <w:t>☐ Scheduling and coordination</w:t>
      </w:r>
      <w:r>
        <w:br/>
        <w:t>☐ Client communications / follow-up</w:t>
      </w:r>
      <w:r>
        <w:br/>
        <w:t>☐ Document creation (reports, forms, grant narratives)</w:t>
      </w:r>
      <w:r>
        <w:br/>
        <w:t>☐ Research and information gathering</w:t>
      </w:r>
      <w:r>
        <w:br/>
        <w:t>☐ Tracking program outcomes or impact</w:t>
      </w:r>
      <w:r>
        <w:br/>
        <w:t>☐ Other: _________________________</w:t>
      </w:r>
    </w:p>
    <w:p w14:paraId="1A9D1EE3" w14:textId="77777777" w:rsidR="0025080B" w:rsidRDefault="00A11881">
      <w:r>
        <w:t>4. Which of these challenges most affect your ability to focus on higher-value work? (Check all that apply)</w:t>
      </w:r>
      <w:r>
        <w:br/>
        <w:t>☐ Manual data processing</w:t>
      </w:r>
      <w:r>
        <w:br/>
        <w:t>☐ Repetitive administrative tasks</w:t>
      </w:r>
      <w:r>
        <w:br/>
        <w:t>☐ Limited access to relevant information</w:t>
      </w:r>
      <w:r>
        <w:br/>
        <w:t>☐ Delays in communication</w:t>
      </w:r>
      <w:r>
        <w:br/>
        <w:t>☐ Difficulty in analyzing program data</w:t>
      </w:r>
      <w:r>
        <w:br/>
        <w:t>☐ Other: _________________________</w:t>
      </w:r>
    </w:p>
    <w:p w14:paraId="18B6B938" w14:textId="77777777" w:rsidR="0025080B" w:rsidRDefault="00A11881">
      <w:pPr>
        <w:pStyle w:val="Heading2"/>
      </w:pPr>
      <w:r>
        <w:t>Part 3 – Service &amp; Program Needs</w:t>
      </w:r>
    </w:p>
    <w:p w14:paraId="34EC4926" w14:textId="77777777" w:rsidR="0025080B" w:rsidRDefault="00A11881">
      <w:r>
        <w:t>5. Which of your organization’s service areas or programs could benefit from faster data analysis, reporting, or communication? (List or select) ____________________________________</w:t>
      </w:r>
    </w:p>
    <w:p w14:paraId="67BF0C4C" w14:textId="77777777" w:rsidR="0025080B" w:rsidRDefault="00A11881">
      <w:r>
        <w:t>6. Do you collect client or program data that could be better analyzed for trends, outcomes, or needs?</w:t>
      </w:r>
      <w:r>
        <w:br/>
        <w:t>☐ Yes – frequently</w:t>
      </w:r>
      <w:r>
        <w:br/>
        <w:t>☐ Sometimes</w:t>
      </w:r>
      <w:r>
        <w:br/>
        <w:t>☐ No</w:t>
      </w:r>
    </w:p>
    <w:p w14:paraId="2747A31E" w14:textId="77777777" w:rsidR="0025080B" w:rsidRDefault="00A11881">
      <w:r>
        <w:lastRenderedPageBreak/>
        <w:t>7. Where do you see opportunities to improve services with automation or smart tools? (Check all that apply)</w:t>
      </w:r>
      <w:r>
        <w:br/>
        <w:t>☐ Client intake and eligibility screening</w:t>
      </w:r>
      <w:r>
        <w:br/>
        <w:t>☐ Case management and progress tracking</w:t>
      </w:r>
      <w:r>
        <w:br/>
        <w:t>☐ Matching clients to resources or referrals</w:t>
      </w:r>
      <w:r>
        <w:br/>
        <w:t>☐ Translating materials or communication</w:t>
      </w:r>
      <w:r>
        <w:br/>
        <w:t>☐ Measuring and visualizing impact</w:t>
      </w:r>
      <w:r>
        <w:br/>
        <w:t>☐ Other: _________________________</w:t>
      </w:r>
    </w:p>
    <w:p w14:paraId="024971C5" w14:textId="77777777" w:rsidR="0025080B" w:rsidRDefault="00A11881">
      <w:pPr>
        <w:pStyle w:val="Heading2"/>
      </w:pPr>
      <w:r>
        <w:t>Part 4 – Administrative Functions</w:t>
      </w:r>
    </w:p>
    <w:p w14:paraId="569E4B10" w14:textId="77777777" w:rsidR="0025080B" w:rsidRDefault="00A11881">
      <w:r>
        <w:t>8. Which administrative functions could be streamlined or improved? (Check all that apply)</w:t>
      </w:r>
      <w:r>
        <w:br/>
        <w:t>☐ Finance and budget tracking</w:t>
      </w:r>
      <w:r>
        <w:br/>
        <w:t>☐ Grant writing and reporting</w:t>
      </w:r>
      <w:r>
        <w:br/>
        <w:t>☐ Staff scheduling and coordination</w:t>
      </w:r>
      <w:r>
        <w:br/>
        <w:t>☐ Board reporting and meeting preparation</w:t>
      </w:r>
      <w:r>
        <w:br/>
        <w:t>☐ Marketing and social media content creation</w:t>
      </w:r>
      <w:r>
        <w:br/>
        <w:t>☐ Volunteer management</w:t>
      </w:r>
      <w:r>
        <w:br/>
        <w:t>☐ Other: _________________________</w:t>
      </w:r>
    </w:p>
    <w:p w14:paraId="11B27D02" w14:textId="77777777" w:rsidR="0025080B" w:rsidRDefault="00A11881">
      <w:r>
        <w:t>9. Do you use any AI tools already (e.g., ChatGPT, Microsoft Copilot, Google Gemini, Canva AI)?</w:t>
      </w:r>
      <w:r>
        <w:br/>
        <w:t>☐ Yes – regularly</w:t>
      </w:r>
      <w:r>
        <w:br/>
        <w:t>☐ Yes – occasionally</w:t>
      </w:r>
      <w:r>
        <w:br/>
        <w:t>☐ No</w:t>
      </w:r>
    </w:p>
    <w:p w14:paraId="07727831" w14:textId="77777777" w:rsidR="0025080B" w:rsidRDefault="00A11881">
      <w:r>
        <w:t>10. If yes, how do you use them? ____________________________________</w:t>
      </w:r>
    </w:p>
    <w:p w14:paraId="4D79A7B2" w14:textId="77777777" w:rsidR="0025080B" w:rsidRDefault="00A11881">
      <w:pPr>
        <w:pStyle w:val="Heading2"/>
      </w:pPr>
      <w:r>
        <w:t>Part 5 – Readiness &amp; Support</w:t>
      </w:r>
    </w:p>
    <w:p w14:paraId="4F2344D5" w14:textId="77777777" w:rsidR="0025080B" w:rsidRDefault="00A11881">
      <w:r>
        <w:t>11. What level of comfort do you have with learning new technology?</w:t>
      </w:r>
      <w:r>
        <w:br/>
        <w:t>☐ Very comfortable</w:t>
      </w:r>
      <w:r>
        <w:br/>
        <w:t>☐ Somewhat comfortable</w:t>
      </w:r>
      <w:r>
        <w:br/>
        <w:t>☐ Needs support/training</w:t>
      </w:r>
    </w:p>
    <w:p w14:paraId="1714922C" w14:textId="77777777" w:rsidR="0025080B" w:rsidRDefault="00A11881">
      <w:r>
        <w:t>12. What kind of training or support would help you use AI tools effectively? (Check all that apply)</w:t>
      </w:r>
      <w:r>
        <w:br/>
        <w:t>☐ Short how-to guides</w:t>
      </w:r>
      <w:r>
        <w:br/>
        <w:t>☐ Live training sessions</w:t>
      </w:r>
      <w:r>
        <w:br/>
        <w:t>☐ Video tutorials</w:t>
      </w:r>
      <w:r>
        <w:br/>
        <w:t>☐ Peer learning groups</w:t>
      </w:r>
      <w:r>
        <w:br/>
        <w:t>☐ One-on-one coaching</w:t>
      </w:r>
    </w:p>
    <w:p w14:paraId="0B385FF4" w14:textId="77777777" w:rsidR="0025080B" w:rsidRDefault="00A11881">
      <w:pPr>
        <w:pStyle w:val="Heading2"/>
      </w:pPr>
      <w:r>
        <w:t>Final Question</w:t>
      </w:r>
    </w:p>
    <w:p w14:paraId="0CC5CF70" w14:textId="77777777" w:rsidR="0025080B" w:rsidRDefault="00A11881">
      <w:r>
        <w:t>13. If you could wave a magic wand and have AI handle one part of your work tomorrow, what would it be?</w:t>
      </w:r>
      <w:r>
        <w:br/>
        <w:t>__________________________________________________________</w:t>
      </w:r>
    </w:p>
    <w:sectPr w:rsidR="0025080B" w:rsidSect="00A11881">
      <w:pgSz w:w="12240" w:h="15840"/>
      <w:pgMar w:top="1080" w:right="1800" w:bottom="36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69039872">
    <w:abstractNumId w:val="8"/>
  </w:num>
  <w:num w:numId="2" w16cid:durableId="49113450">
    <w:abstractNumId w:val="6"/>
  </w:num>
  <w:num w:numId="3" w16cid:durableId="1720474657">
    <w:abstractNumId w:val="5"/>
  </w:num>
  <w:num w:numId="4" w16cid:durableId="1666712657">
    <w:abstractNumId w:val="4"/>
  </w:num>
  <w:num w:numId="5" w16cid:durableId="800270937">
    <w:abstractNumId w:val="7"/>
  </w:num>
  <w:num w:numId="6" w16cid:durableId="1239747858">
    <w:abstractNumId w:val="3"/>
  </w:num>
  <w:num w:numId="7" w16cid:durableId="1564871146">
    <w:abstractNumId w:val="2"/>
  </w:num>
  <w:num w:numId="8" w16cid:durableId="795374066">
    <w:abstractNumId w:val="1"/>
  </w:num>
  <w:num w:numId="9" w16cid:durableId="286740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101C"/>
    <w:rsid w:val="0015074B"/>
    <w:rsid w:val="001513F2"/>
    <w:rsid w:val="0025080B"/>
    <w:rsid w:val="0029639D"/>
    <w:rsid w:val="00326F90"/>
    <w:rsid w:val="00A11881"/>
    <w:rsid w:val="00A769A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665226"/>
  <w14:defaultImageDpi w14:val="300"/>
  <w15:docId w15:val="{1F3FDEE6-6108-41F9-BCDC-60E78AD4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2605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Suzanne   Saylors</cp:lastModifiedBy>
  <cp:revision>3</cp:revision>
  <dcterms:created xsi:type="dcterms:W3CDTF">2025-08-15T16:35:00Z</dcterms:created>
  <dcterms:modified xsi:type="dcterms:W3CDTF">2026-03-10T16:22:00Z</dcterms:modified>
  <cp:category/>
</cp:coreProperties>
</file>